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Mock interview protocol</w:t>
      </w:r>
    </w:p>
    <w:p>
      <w:r>
        <w:t>This fictional protocol lists draft questions for a pilot interview.</w:t>
      </w:r>
    </w:p>
    <w:p>
      <w:r>
        <w:t>The document is included so participants must distinguish instruments from data and outputs.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